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371D14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Leveren en plaatsen Wayfinding </w:t>
      </w:r>
      <w:r w:rsidR="00E422AE">
        <w:rPr>
          <w:b/>
          <w:sz w:val="28"/>
          <w:szCs w:val="28"/>
        </w:rPr>
        <w:t>Amsterdamse Metronet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>
      <w:bookmarkStart w:id="0" w:name="_GoBack"/>
      <w:bookmarkEnd w:id="0"/>
    </w:p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footerReference w:type="default" r:id="rId9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51" w:type="dxa"/>
      <w:tblInd w:w="-221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251"/>
    </w:tblGrid>
    <w:tr w:rsidR="00E422AE" w:rsidTr="00AA21C2">
      <w:trPr>
        <w:trHeight w:hRule="exact" w:val="270"/>
      </w:trPr>
      <w:tc>
        <w:tcPr>
          <w:tcW w:w="8040" w:type="dxa"/>
        </w:tcPr>
        <w:p w:rsidR="00E422AE" w:rsidRDefault="00E422AE" w:rsidP="00E422AE">
          <w:pPr>
            <w:jc w:val="right"/>
            <w:rPr>
              <w:sz w:val="16"/>
              <w:szCs w:val="16"/>
            </w:rPr>
          </w:pPr>
          <w:r w:rsidRPr="00954525">
            <w:rPr>
              <w:sz w:val="16"/>
              <w:szCs w:val="16"/>
            </w:rPr>
            <w:fldChar w:fldCharType="begin"/>
          </w:r>
          <w:r w:rsidRPr="00954525">
            <w:rPr>
              <w:sz w:val="16"/>
              <w:szCs w:val="16"/>
            </w:rPr>
            <w:instrText xml:space="preserve"> PAGE </w:instrText>
          </w:r>
          <w:r w:rsidRPr="00954525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954525">
            <w:rPr>
              <w:sz w:val="16"/>
              <w:szCs w:val="16"/>
            </w:rPr>
            <w:fldChar w:fldCharType="end"/>
          </w:r>
          <w:r w:rsidRPr="00954525">
            <w:rPr>
              <w:sz w:val="16"/>
              <w:szCs w:val="16"/>
            </w:rPr>
            <w:t xml:space="preserve"> / </w:t>
          </w:r>
          <w:r w:rsidRPr="00954525">
            <w:rPr>
              <w:rStyle w:val="Paginanummer"/>
              <w:noProof/>
              <w:sz w:val="16"/>
              <w:szCs w:val="16"/>
            </w:rPr>
            <w:fldChar w:fldCharType="begin"/>
          </w:r>
          <w:r w:rsidRPr="00954525">
            <w:rPr>
              <w:rStyle w:val="Paginanummer"/>
              <w:noProof/>
              <w:sz w:val="16"/>
              <w:szCs w:val="16"/>
            </w:rPr>
            <w:instrText xml:space="preserve"> SECTIONPAGES </w:instrText>
          </w:r>
          <w:r w:rsidRPr="00954525">
            <w:rPr>
              <w:rStyle w:val="Paginanummer"/>
              <w:noProof/>
              <w:sz w:val="16"/>
              <w:szCs w:val="16"/>
            </w:rPr>
            <w:fldChar w:fldCharType="separate"/>
          </w:r>
          <w:r>
            <w:rPr>
              <w:rStyle w:val="Paginanummer"/>
              <w:noProof/>
              <w:sz w:val="16"/>
              <w:szCs w:val="16"/>
            </w:rPr>
            <w:t>2</w:t>
          </w:r>
          <w:r w:rsidRPr="00954525">
            <w:rPr>
              <w:rStyle w:val="Paginanummer"/>
              <w:noProof/>
              <w:sz w:val="16"/>
              <w:szCs w:val="16"/>
            </w:rPr>
            <w:fldChar w:fldCharType="end"/>
          </w:r>
        </w:p>
      </w:tc>
    </w:tr>
  </w:tbl>
  <w:p w:rsidR="00E422AE" w:rsidRPr="00E422AE" w:rsidRDefault="00E422AE" w:rsidP="00E422A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371D14" w:rsidRDefault="00371D14">
    <w:pPr>
      <w:pStyle w:val="Koptekst"/>
      <w:rPr>
        <w:sz w:val="18"/>
        <w:szCs w:val="18"/>
      </w:rPr>
    </w:pPr>
    <w:r w:rsidRPr="00371D14">
      <w:rPr>
        <w:sz w:val="18"/>
        <w:szCs w:val="18"/>
      </w:rPr>
      <w:t>Wayfinding 2 – Statische elementen (PWF2</w:t>
    </w:r>
    <w:r>
      <w:rPr>
        <w:sz w:val="18"/>
        <w:szCs w:val="18"/>
      </w:rPr>
      <w:t>)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220940"/>
    <w:rsid w:val="002B5524"/>
    <w:rsid w:val="00367491"/>
    <w:rsid w:val="00371D14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6D24A4"/>
    <w:rsid w:val="008104C5"/>
    <w:rsid w:val="00811444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E422AE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594BBDC"/>
  <w15:docId w15:val="{E07B2C7E-F1BA-4048-B72E-1410C4EAE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character" w:styleId="Paginanummer">
    <w:name w:val="page number"/>
    <w:basedOn w:val="Standaardalinea-lettertype"/>
    <w:rsid w:val="00E42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62ABF-E7DE-4C26-82B6-10CEE722B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3</TotalTime>
  <Pages>2</Pages>
  <Words>323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de Rooij, Wouter</cp:lastModifiedBy>
  <cp:revision>4</cp:revision>
  <dcterms:created xsi:type="dcterms:W3CDTF">2021-03-29T14:50:00Z</dcterms:created>
  <dcterms:modified xsi:type="dcterms:W3CDTF">2021-03-30T09:09:00Z</dcterms:modified>
</cp:coreProperties>
</file>